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2363611" name="73678b90-f2ba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8627401" name="73678b90-f2ba-11f0-bfc6-5b9864703d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4242241" name="7ee65af0-f2ba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0433468" name="7ee65af0-f2ba-11f0-bfc6-5b9864703d3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Blumenkisten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5094460" name="7a5d68b0-f2c0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7985959" name="7a5d68b0-f2c0-11f0-bfc6-5b9864703d3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0001862" name="7f012730-f2c0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1856176" name="7f012730-f2c0-11f0-bfc6-5b9864703d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0110716" name="5820b0c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956021" name="5820b0c0-f2c2-11f0-bfc6-5b9864703d3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1666214" name="5d012a2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813386" name="5d012a20-f2c2-11f0-bfc6-5b9864703d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 / AZ</w:t>
            </w:r>
          </w:p>
          <w:p>
            <w:pPr>
              <w:spacing w:before="0" w:after="0"/>
            </w:pPr>
            <w:r>
              <w:t>Herd und 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8089959" name="78fe8a1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19881" name="78fe8a10-f2c2-11f0-bfc6-5b9864703d3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3830441" name="80148110-f2c2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4786785" name="80148110-f2c2-11f0-bfc6-5b9864703d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Parkettkleber</w:t>
            </w:r>
          </w:p>
          <w:p>
            <w:pPr>
              <w:spacing w:before="0" w:after="0"/>
            </w:pPr>
            <w:r>
              <w:t>neues Parkett (1998)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3717768" name="1bef7db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233490" name="1bef7db0-f2c3-11f0-bfc6-5b9864703d3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7886845" name="3b34dcb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08402" name="3b34dcb0-f2c3-11f0-bfc6-5b9864703d3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4754247" name="a73af9d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252689" name="a73af9d0-f2c3-11f0-bfc6-5b9864703d3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6499115" name="bed17d30-f2c3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3947396" name="bed17d30-f2c3-11f0-bfc6-5b9864703d3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 / AZ</w:t>
            </w:r>
          </w:p>
          <w:p>
            <w:pPr>
              <w:spacing w:before="0" w:after="0"/>
            </w:pPr>
            <w:r>
              <w:t>Herd und 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1306285" name="5e9e2660-f2c4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5009655" name="5e9e2660-f2c4-11f0-bfc6-5b9864703d3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6968364" name="64c99650-f2c4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234838" name="64c99650-f2c4-11f0-bfc6-5b9864703d3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Türaufdoppelung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6528964" name="1f80f6f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6146557" name="1f80f6f0-f2c5-11f0-bfc6-5b9864703d37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1491349" name="2391280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0061864" name="23912800-f2c5-11f0-bfc6-5b9864703d37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AZ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5781786" name="e45c03c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687322" name="e45c03c0-f2c5-11f0-bfc6-5b9864703d37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777581" name="ea03ebd0-f2c5-11f0-bfc6-5b9864703d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989699" name="ea03ebd0-f2c5-11f0-bfc6-5b9864703d37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Lenzenwiesstrasse 11, 8702 Zollikon</w:t>
          </w:r>
        </w:p>
        <w:p>
          <w:pPr>
            <w:spacing w:before="0" w:after="0"/>
          </w:pPr>
          <w:r>
            <w:t>658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